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BC5F3D" w:rsidRDefault="00F448B5" w:rsidP="0024398A">
      <w:pPr>
        <w:keepNext/>
        <w:spacing w:line="360" w:lineRule="auto"/>
        <w:jc w:val="right"/>
        <w:outlineLvl w:val="0"/>
        <w:rPr>
          <w:rFonts w:ascii="Arial" w:hAnsi="Arial" w:cs="Arial"/>
          <w:b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hAnsi="Arial" w:cs="Arial"/>
          <w:b/>
        </w:rPr>
        <w:t>KEW.PS-21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keepNext/>
        <w:spacing w:line="360" w:lineRule="auto"/>
        <w:jc w:val="center"/>
        <w:outlineLvl w:val="0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 xml:space="preserve">SIJIL PENYAKSIAN PEMUSNAHAN </w:t>
      </w:r>
      <w:r w:rsidR="00F448B5">
        <w:rPr>
          <w:rFonts w:ascii="Arial" w:hAnsi="Arial" w:cs="Arial"/>
          <w:b/>
          <w:bCs/>
        </w:rPr>
        <w:t>STOK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Disahkan </w:t>
      </w:r>
      <w:r w:rsidR="00F448B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</w:t>
      </w:r>
      <w:r w:rsidR="00533E9A">
        <w:rPr>
          <w:rFonts w:ascii="Arial" w:hAnsi="Arial" w:cs="Arial"/>
        </w:rPr>
        <w:t>di Kementerian/ Jabatan........................................</w:t>
      </w:r>
      <w:r w:rsidRPr="00BC5F3D">
        <w:rPr>
          <w:rFonts w:ascii="Arial" w:hAnsi="Arial" w:cs="Arial"/>
        </w:rPr>
        <w:t>seperti berikut telah dimusnahkan.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F448B5" w:rsidP="0024398A">
      <w:pPr>
        <w:spacing w:line="36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Perihal Stok</w:t>
      </w:r>
      <w:r w:rsidR="0024398A" w:rsidRPr="00BC5F3D">
        <w:rPr>
          <w:rFonts w:ascii="Arial" w:hAnsi="Arial" w:cs="Arial"/>
        </w:rPr>
        <w:t xml:space="preserve"> </w:t>
      </w:r>
      <w:r w:rsidR="0024398A" w:rsidRPr="00BC5F3D"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ab/>
        <w:t>:…………………………………..</w:t>
      </w:r>
    </w:p>
    <w:p w:rsidR="0024398A" w:rsidRPr="00BC5F3D" w:rsidRDefault="0024398A" w:rsidP="0024398A">
      <w:pPr>
        <w:spacing w:line="360" w:lineRule="auto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>Kuantiti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 xml:space="preserve">:………………………………….. </w:t>
      </w:r>
    </w:p>
    <w:p w:rsidR="0024398A" w:rsidRPr="00BC5F3D" w:rsidRDefault="0024398A" w:rsidP="0024398A">
      <w:pPr>
        <w:spacing w:line="360" w:lineRule="auto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Secara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:.</w:t>
      </w:r>
      <w:r w:rsidRPr="00BC5F3D">
        <w:rPr>
          <w:rFonts w:ascii="Arial" w:hAnsi="Arial" w:cs="Arial"/>
          <w:bCs/>
        </w:rPr>
        <w:t>................................................</w:t>
      </w:r>
    </w:p>
    <w:p w:rsidR="0024398A" w:rsidRPr="00BC5F3D" w:rsidRDefault="00F66B90" w:rsidP="0024398A">
      <w:pPr>
        <w:spacing w:line="360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Tarikh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>:…………………………….…….</w:t>
      </w:r>
    </w:p>
    <w:p w:rsidR="0024398A" w:rsidRPr="00BC5F3D" w:rsidRDefault="0024398A" w:rsidP="0024398A">
      <w:pPr>
        <w:spacing w:line="360" w:lineRule="auto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Tempat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:……..…………………………….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…………….…………………. 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 xml:space="preserve"> ……………………………… 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ab/>
        <w:t>Tandatangan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Tandatangan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Nama</w:t>
      </w:r>
      <w:r w:rsidR="00533E9A">
        <w:rPr>
          <w:rFonts w:ascii="Arial" w:hAnsi="Arial" w:cs="Arial"/>
        </w:rPr>
        <w:tab/>
      </w:r>
      <w:r w:rsidR="00533E9A">
        <w:rPr>
          <w:rFonts w:ascii="Arial" w:hAnsi="Arial" w:cs="Arial"/>
        </w:rPr>
        <w:tab/>
      </w:r>
      <w:r w:rsidRPr="00BC5F3D">
        <w:rPr>
          <w:rFonts w:ascii="Arial" w:hAnsi="Arial" w:cs="Arial"/>
        </w:rPr>
        <w:t xml:space="preserve">: ……………………. </w:t>
      </w:r>
      <w:r w:rsidR="00533E9A">
        <w:rPr>
          <w:rFonts w:ascii="Arial" w:hAnsi="Arial" w:cs="Arial"/>
        </w:rPr>
        <w:t>...</w:t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</w:r>
      <w:r w:rsidRPr="00BC5F3D">
        <w:rPr>
          <w:rFonts w:ascii="Arial" w:hAnsi="Arial" w:cs="Arial"/>
        </w:rPr>
        <w:tab/>
        <w:t>Nama</w:t>
      </w:r>
      <w:r w:rsidR="00533E9A">
        <w:rPr>
          <w:rFonts w:ascii="Arial" w:hAnsi="Arial" w:cs="Arial"/>
        </w:rPr>
        <w:tab/>
      </w:r>
      <w:r w:rsidR="00533E9A">
        <w:rPr>
          <w:rFonts w:ascii="Arial" w:hAnsi="Arial" w:cs="Arial"/>
        </w:rPr>
        <w:tab/>
      </w:r>
      <w:r w:rsidRPr="00BC5F3D">
        <w:rPr>
          <w:rFonts w:ascii="Arial" w:hAnsi="Arial" w:cs="Arial"/>
        </w:rPr>
        <w:t>: ……………………….</w:t>
      </w:r>
    </w:p>
    <w:p w:rsidR="0024398A" w:rsidRPr="00BC5F3D" w:rsidRDefault="00EF493E" w:rsidP="00243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Jawatan</w:t>
      </w:r>
      <w:r w:rsidR="00533E9A">
        <w:rPr>
          <w:rFonts w:ascii="Arial" w:hAnsi="Arial" w:cs="Arial"/>
        </w:rPr>
        <w:tab/>
      </w:r>
      <w:r>
        <w:rPr>
          <w:rFonts w:ascii="Arial" w:hAnsi="Arial" w:cs="Arial"/>
        </w:rPr>
        <w:t>: ……………………</w:t>
      </w:r>
      <w:r w:rsidR="00533E9A">
        <w:rPr>
          <w:rFonts w:ascii="Arial" w:hAnsi="Arial" w:cs="Arial"/>
        </w:rPr>
        <w:t>......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533E9A"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>Jawatan</w:t>
      </w:r>
      <w:r w:rsidR="00533E9A"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>: ……………………..</w:t>
      </w:r>
      <w:r w:rsidR="00533E9A">
        <w:rPr>
          <w:rFonts w:ascii="Arial" w:hAnsi="Arial" w:cs="Arial"/>
        </w:rPr>
        <w:t>....</w:t>
      </w:r>
    </w:p>
    <w:p w:rsidR="0024398A" w:rsidRPr="00BC5F3D" w:rsidRDefault="00533E9A" w:rsidP="00243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Nama Kementerian/ : ........................</w:t>
      </w:r>
      <w:r w:rsidR="0024398A" w:rsidRPr="00BC5F3D">
        <w:rPr>
          <w:rFonts w:ascii="Arial" w:hAnsi="Arial" w:cs="Arial"/>
        </w:rPr>
        <w:tab/>
      </w:r>
      <w:r w:rsidR="0024398A" w:rsidRPr="00BC5F3D">
        <w:rPr>
          <w:rFonts w:ascii="Arial" w:hAnsi="Arial" w:cs="Arial"/>
        </w:rPr>
        <w:tab/>
      </w:r>
      <w:r>
        <w:rPr>
          <w:rFonts w:ascii="Arial" w:hAnsi="Arial" w:cs="Arial"/>
        </w:rPr>
        <w:tab/>
        <w:t>Nama Kementerian/ : .....................</w:t>
      </w:r>
      <w:r w:rsidR="0024398A" w:rsidRPr="00BC5F3D">
        <w:rPr>
          <w:rFonts w:ascii="Arial" w:hAnsi="Arial" w:cs="Arial"/>
        </w:rPr>
        <w:t xml:space="preserve"> </w:t>
      </w:r>
    </w:p>
    <w:p w:rsidR="0024398A" w:rsidRPr="00BC5F3D" w:rsidRDefault="00533E9A" w:rsidP="002439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Jabatan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Jabatan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bookmarkEnd w:id="0"/>
    <w:bookmarkEnd w:id="1"/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sectPr w:rsidR="0024398A" w:rsidRPr="00BC5F3D" w:rsidSect="00A25E16">
      <w:headerReference w:type="default" r:id="rId9"/>
      <w:footerReference w:type="default" r:id="rId10"/>
      <w:pgSz w:w="12240" w:h="15840"/>
      <w:pgMar w:top="1440" w:right="1080" w:bottom="1440" w:left="1440" w:header="720" w:footer="4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54E" w:rsidRDefault="0007454E">
      <w:r>
        <w:separator/>
      </w:r>
    </w:p>
  </w:endnote>
  <w:endnote w:type="continuationSeparator" w:id="0">
    <w:p w:rsidR="0007454E" w:rsidRDefault="00074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34F85" w:rsidRPr="00A25E16" w:rsidRDefault="00D34F85" w:rsidP="00D34F85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25E16">
              <w:rPr>
                <w:rFonts w:ascii="Arial" w:hAnsi="Arial" w:cs="Arial"/>
                <w:sz w:val="20"/>
              </w:rPr>
              <w:t xml:space="preserve">M.S. </w:t>
            </w:r>
            <w:r w:rsidR="00576DC5">
              <w:rPr>
                <w:rFonts w:ascii="Arial" w:hAnsi="Arial" w:cs="Arial"/>
                <w:sz w:val="20"/>
              </w:rPr>
              <w:t>34</w:t>
            </w:r>
            <w:r w:rsidRPr="00A25E16">
              <w:rPr>
                <w:rFonts w:ascii="Arial" w:hAnsi="Arial" w:cs="Arial"/>
                <w:sz w:val="20"/>
              </w:rPr>
              <w:t>/</w:t>
            </w:r>
            <w:r w:rsidR="00576DC5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C762A1" w:rsidRDefault="00C762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54E" w:rsidRDefault="0007454E">
      <w:r>
        <w:separator/>
      </w:r>
    </w:p>
  </w:footnote>
  <w:footnote w:type="continuationSeparator" w:id="0">
    <w:p w:rsidR="0007454E" w:rsidRDefault="00074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F85" w:rsidRPr="00A25E16" w:rsidRDefault="00D34F85" w:rsidP="00D34F85">
    <w:pPr>
      <w:pStyle w:val="Header"/>
      <w:rPr>
        <w:rFonts w:ascii="Arial" w:hAnsi="Arial" w:cs="Arial"/>
        <w:sz w:val="20"/>
      </w:rPr>
    </w:pPr>
    <w:r w:rsidRPr="00A25E16">
      <w:rPr>
        <w:rFonts w:ascii="Arial" w:hAnsi="Arial" w:cs="Arial"/>
        <w:sz w:val="20"/>
      </w:rPr>
      <w:t>Pekeliling Perbendaharaan Malaysia</w:t>
    </w:r>
    <w:r w:rsidRPr="00A25E16">
      <w:rPr>
        <w:rFonts w:ascii="Arial" w:hAnsi="Arial" w:cs="Arial"/>
        <w:sz w:val="20"/>
      </w:rPr>
      <w:ptab w:relativeTo="margin" w:alignment="center" w:leader="none"/>
    </w:r>
    <w:r w:rsidRPr="00A25E16">
      <w:rPr>
        <w:rFonts w:ascii="Arial" w:hAnsi="Arial" w:cs="Arial"/>
        <w:sz w:val="20"/>
      </w:rPr>
      <w:ptab w:relativeTo="margin" w:alignment="right" w:leader="none"/>
    </w:r>
    <w:r w:rsidR="007F2531">
      <w:rPr>
        <w:rFonts w:ascii="Arial" w:hAnsi="Arial" w:cs="Arial"/>
        <w:sz w:val="20"/>
      </w:rPr>
      <w:t>AM 6.9</w:t>
    </w:r>
    <w:r w:rsidR="001F7500">
      <w:rPr>
        <w:rFonts w:ascii="Arial" w:hAnsi="Arial" w:cs="Arial"/>
        <w:sz w:val="20"/>
      </w:rPr>
      <w:t xml:space="preserve"> Lampiran </w:t>
    </w:r>
    <w:r w:rsidR="002036CF">
      <w:rPr>
        <w:rFonts w:ascii="Arial" w:hAnsi="Arial" w:cs="Arial"/>
        <w:sz w:val="20"/>
      </w:rPr>
      <w:t>C</w:t>
    </w:r>
  </w:p>
  <w:p w:rsidR="00D34F85" w:rsidRDefault="00D34F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61AA"/>
    <w:rsid w:val="0005734E"/>
    <w:rsid w:val="0006077A"/>
    <w:rsid w:val="00061519"/>
    <w:rsid w:val="00063235"/>
    <w:rsid w:val="0007454E"/>
    <w:rsid w:val="000858E3"/>
    <w:rsid w:val="00090E87"/>
    <w:rsid w:val="0009480B"/>
    <w:rsid w:val="00094C18"/>
    <w:rsid w:val="00096FA3"/>
    <w:rsid w:val="000A5B8B"/>
    <w:rsid w:val="000A7FA2"/>
    <w:rsid w:val="000B5D5D"/>
    <w:rsid w:val="000C01A4"/>
    <w:rsid w:val="000C0AEF"/>
    <w:rsid w:val="000C26E0"/>
    <w:rsid w:val="000C7390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6432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1F7500"/>
    <w:rsid w:val="00200136"/>
    <w:rsid w:val="002007B2"/>
    <w:rsid w:val="002036CF"/>
    <w:rsid w:val="00210C93"/>
    <w:rsid w:val="002157D6"/>
    <w:rsid w:val="00234053"/>
    <w:rsid w:val="002345E1"/>
    <w:rsid w:val="0024398A"/>
    <w:rsid w:val="00245D34"/>
    <w:rsid w:val="002474C3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4A1C"/>
    <w:rsid w:val="00316FCC"/>
    <w:rsid w:val="00320D9B"/>
    <w:rsid w:val="00331D89"/>
    <w:rsid w:val="0034031E"/>
    <w:rsid w:val="003437FE"/>
    <w:rsid w:val="00345FC7"/>
    <w:rsid w:val="00346D02"/>
    <w:rsid w:val="0035623A"/>
    <w:rsid w:val="00366124"/>
    <w:rsid w:val="00372460"/>
    <w:rsid w:val="00383A12"/>
    <w:rsid w:val="00384516"/>
    <w:rsid w:val="003859CD"/>
    <w:rsid w:val="0039372C"/>
    <w:rsid w:val="003A07CF"/>
    <w:rsid w:val="003A1EF5"/>
    <w:rsid w:val="003A2F3B"/>
    <w:rsid w:val="003A58AF"/>
    <w:rsid w:val="003A739D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47D6A"/>
    <w:rsid w:val="00451890"/>
    <w:rsid w:val="00470477"/>
    <w:rsid w:val="00476774"/>
    <w:rsid w:val="004777ED"/>
    <w:rsid w:val="0048148E"/>
    <w:rsid w:val="004871BF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6278"/>
    <w:rsid w:val="00527462"/>
    <w:rsid w:val="005325B1"/>
    <w:rsid w:val="00533567"/>
    <w:rsid w:val="00533E9A"/>
    <w:rsid w:val="00536869"/>
    <w:rsid w:val="005376C4"/>
    <w:rsid w:val="00541246"/>
    <w:rsid w:val="00542EC1"/>
    <w:rsid w:val="0054366C"/>
    <w:rsid w:val="00543AFA"/>
    <w:rsid w:val="00545FBB"/>
    <w:rsid w:val="00547026"/>
    <w:rsid w:val="0055022D"/>
    <w:rsid w:val="00556B91"/>
    <w:rsid w:val="00563581"/>
    <w:rsid w:val="00576DC5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6105"/>
    <w:rsid w:val="006F65FB"/>
    <w:rsid w:val="006F7BAF"/>
    <w:rsid w:val="0070419D"/>
    <w:rsid w:val="00710756"/>
    <w:rsid w:val="00711144"/>
    <w:rsid w:val="00712DE1"/>
    <w:rsid w:val="00714D8D"/>
    <w:rsid w:val="00715B7E"/>
    <w:rsid w:val="00727943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D528F"/>
    <w:rsid w:val="007D72CF"/>
    <w:rsid w:val="007E5C58"/>
    <w:rsid w:val="007F2531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E266B"/>
    <w:rsid w:val="008F3177"/>
    <w:rsid w:val="008F52A7"/>
    <w:rsid w:val="008F65E3"/>
    <w:rsid w:val="008F6721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C657D"/>
    <w:rsid w:val="009C7C35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25E16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3CD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6209E"/>
    <w:rsid w:val="00B6733A"/>
    <w:rsid w:val="00B71F2C"/>
    <w:rsid w:val="00B759E4"/>
    <w:rsid w:val="00B76D9C"/>
    <w:rsid w:val="00B93DED"/>
    <w:rsid w:val="00BA3E27"/>
    <w:rsid w:val="00BA5475"/>
    <w:rsid w:val="00BA5886"/>
    <w:rsid w:val="00BA6358"/>
    <w:rsid w:val="00BB0DF4"/>
    <w:rsid w:val="00BB46E4"/>
    <w:rsid w:val="00BB5A2F"/>
    <w:rsid w:val="00BC5F3D"/>
    <w:rsid w:val="00BE0547"/>
    <w:rsid w:val="00BE0E85"/>
    <w:rsid w:val="00BF0149"/>
    <w:rsid w:val="00BF70E5"/>
    <w:rsid w:val="00C05A81"/>
    <w:rsid w:val="00C06439"/>
    <w:rsid w:val="00C10833"/>
    <w:rsid w:val="00C115A3"/>
    <w:rsid w:val="00C128FE"/>
    <w:rsid w:val="00C36348"/>
    <w:rsid w:val="00C503EC"/>
    <w:rsid w:val="00C62886"/>
    <w:rsid w:val="00C64785"/>
    <w:rsid w:val="00C66FB1"/>
    <w:rsid w:val="00C75047"/>
    <w:rsid w:val="00C762A1"/>
    <w:rsid w:val="00C8507E"/>
    <w:rsid w:val="00C92FCF"/>
    <w:rsid w:val="00C96764"/>
    <w:rsid w:val="00CA014F"/>
    <w:rsid w:val="00CA7772"/>
    <w:rsid w:val="00CC32DD"/>
    <w:rsid w:val="00CD1610"/>
    <w:rsid w:val="00CD5B6A"/>
    <w:rsid w:val="00CD5EAF"/>
    <w:rsid w:val="00CE2B77"/>
    <w:rsid w:val="00CF1CE3"/>
    <w:rsid w:val="00CF36C3"/>
    <w:rsid w:val="00D01B3F"/>
    <w:rsid w:val="00D14001"/>
    <w:rsid w:val="00D16AC2"/>
    <w:rsid w:val="00D22A2F"/>
    <w:rsid w:val="00D34F85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A37"/>
    <w:rsid w:val="00D77E10"/>
    <w:rsid w:val="00D851E0"/>
    <w:rsid w:val="00D911CB"/>
    <w:rsid w:val="00D968FF"/>
    <w:rsid w:val="00DB0E0F"/>
    <w:rsid w:val="00DB3076"/>
    <w:rsid w:val="00DC2B8B"/>
    <w:rsid w:val="00DD1D6D"/>
    <w:rsid w:val="00DE0236"/>
    <w:rsid w:val="00DE0276"/>
    <w:rsid w:val="00DE2E98"/>
    <w:rsid w:val="00DE4C62"/>
    <w:rsid w:val="00DE6F10"/>
    <w:rsid w:val="00DF4C20"/>
    <w:rsid w:val="00E06E5F"/>
    <w:rsid w:val="00E119B0"/>
    <w:rsid w:val="00E65ACE"/>
    <w:rsid w:val="00E66BEB"/>
    <w:rsid w:val="00E715AD"/>
    <w:rsid w:val="00E75D12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EF493E"/>
    <w:rsid w:val="00F160E9"/>
    <w:rsid w:val="00F379CB"/>
    <w:rsid w:val="00F448B5"/>
    <w:rsid w:val="00F5674A"/>
    <w:rsid w:val="00F66B90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0ABA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C342C-60ED-4D1A-ACB4-908A2F99E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14</cp:revision>
  <cp:lastPrinted>2018-01-02T07:35:00Z</cp:lastPrinted>
  <dcterms:created xsi:type="dcterms:W3CDTF">2013-08-02T18:49:00Z</dcterms:created>
  <dcterms:modified xsi:type="dcterms:W3CDTF">2018-01-02T07:35:00Z</dcterms:modified>
</cp:coreProperties>
</file>